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ED819" w14:textId="77777777" w:rsidR="000B66FD" w:rsidRDefault="00000000">
      <w:pPr>
        <w:pStyle w:val="Title"/>
      </w:pPr>
      <w:r>
        <w:t>Title Example</w:t>
      </w:r>
    </w:p>
    <w:p w14:paraId="7164D739" w14:textId="77777777" w:rsidR="000B66FD" w:rsidRDefault="00000000">
      <w:pPr>
        <w:pStyle w:val="Subtitle"/>
      </w:pPr>
      <w:r>
        <w:t>Subtitle Example</w:t>
      </w:r>
    </w:p>
    <w:p w14:paraId="44A1A2FD" w14:textId="77777777" w:rsidR="000B66FD" w:rsidRDefault="00000000">
      <w:pPr>
        <w:pStyle w:val="Heading1"/>
      </w:pPr>
      <w:r>
        <w:lastRenderedPageBreak/>
        <w:t>Heading 1 Example</w:t>
      </w:r>
    </w:p>
    <w:p w14:paraId="07F6A971" w14:textId="77777777" w:rsidR="000B66FD" w:rsidRDefault="00000000">
      <w:pPr>
        <w:pStyle w:val="Heading2"/>
      </w:pPr>
      <w:r>
        <w:t>Heading 2 Example</w:t>
      </w:r>
    </w:p>
    <w:p w14:paraId="1CCF0C40" w14:textId="77777777" w:rsidR="000B66FD" w:rsidRDefault="00000000">
      <w:pPr>
        <w:pStyle w:val="Heading3"/>
      </w:pPr>
      <w:r>
        <w:t>Heading 3 Example</w:t>
      </w:r>
    </w:p>
    <w:p w14:paraId="4E15AF91" w14:textId="77777777" w:rsidR="000B66FD" w:rsidRDefault="00000000">
      <w:r>
        <w:t>Body text example.</w:t>
      </w:r>
    </w:p>
    <w:sectPr w:rsidR="000B66FD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AA16A" w14:textId="77777777" w:rsidR="00AF4C52" w:rsidRDefault="00AF4C52" w:rsidP="007001D9">
      <w:pPr>
        <w:spacing w:after="0" w:line="240" w:lineRule="auto"/>
      </w:pPr>
      <w:r>
        <w:separator/>
      </w:r>
    </w:p>
  </w:endnote>
  <w:endnote w:type="continuationSeparator" w:id="0">
    <w:p w14:paraId="51F7B7A5" w14:textId="77777777" w:rsidR="00AF4C52" w:rsidRDefault="00AF4C52" w:rsidP="0070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F25D" w14:textId="77777777" w:rsidR="007001D9" w:rsidRDefault="00700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8564226"/>
      <w:docPartObj>
        <w:docPartGallery w:val="Page Numbers (Bottom of Page)"/>
        <w:docPartUnique/>
      </w:docPartObj>
    </w:sdtPr>
    <w:sdtContent>
      <w:p w14:paraId="2DD2A501" w14:textId="0AD193C5" w:rsidR="007001D9" w:rsidRDefault="007001D9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53C729DF" w14:textId="77777777" w:rsidR="007001D9" w:rsidRDefault="007001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4C8AC" w14:textId="77777777" w:rsidR="007001D9" w:rsidRDefault="00700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C1932" w14:textId="77777777" w:rsidR="00AF4C52" w:rsidRDefault="00AF4C52" w:rsidP="007001D9">
      <w:pPr>
        <w:spacing w:after="0" w:line="240" w:lineRule="auto"/>
      </w:pPr>
      <w:r>
        <w:separator/>
      </w:r>
    </w:p>
  </w:footnote>
  <w:footnote w:type="continuationSeparator" w:id="0">
    <w:p w14:paraId="384DBEAC" w14:textId="77777777" w:rsidR="00AF4C52" w:rsidRDefault="00AF4C52" w:rsidP="00700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DC2D2" w14:textId="77777777" w:rsidR="007001D9" w:rsidRDefault="00700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FB89" w14:textId="77777777" w:rsidR="007001D9" w:rsidRDefault="00700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85BB7" w14:textId="77777777" w:rsidR="007001D9" w:rsidRDefault="00700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5863220">
    <w:abstractNumId w:val="8"/>
  </w:num>
  <w:num w:numId="2" w16cid:durableId="383408755">
    <w:abstractNumId w:val="6"/>
  </w:num>
  <w:num w:numId="3" w16cid:durableId="1647393575">
    <w:abstractNumId w:val="5"/>
  </w:num>
  <w:num w:numId="4" w16cid:durableId="1580677498">
    <w:abstractNumId w:val="4"/>
  </w:num>
  <w:num w:numId="5" w16cid:durableId="772284185">
    <w:abstractNumId w:val="7"/>
  </w:num>
  <w:num w:numId="6" w16cid:durableId="1031952526">
    <w:abstractNumId w:val="3"/>
  </w:num>
  <w:num w:numId="7" w16cid:durableId="1801995484">
    <w:abstractNumId w:val="2"/>
  </w:num>
  <w:num w:numId="8" w16cid:durableId="1407460058">
    <w:abstractNumId w:val="1"/>
  </w:num>
  <w:num w:numId="9" w16cid:durableId="144311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66FD"/>
    <w:rsid w:val="0015074B"/>
    <w:rsid w:val="0029639D"/>
    <w:rsid w:val="00326F90"/>
    <w:rsid w:val="007001D9"/>
    <w:rsid w:val="00734559"/>
    <w:rsid w:val="00AA1D8D"/>
    <w:rsid w:val="00AF4C52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79883E"/>
  <w14:defaultImageDpi w14:val="300"/>
  <w15:docId w15:val="{D6C6973C-15D2-4F35-A411-4D2CAD51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spacing w:before="480" w:after="0"/>
      <w:outlineLvl w:val="0"/>
    </w:pPr>
    <w:rPr>
      <w:rFonts w:asciiTheme="majorHAnsi" w:eastAsiaTheme="majorEastAsia" w:hAnsiTheme="majorHAnsi" w:cstheme="majorBidi"/>
      <w:b/>
      <w:bCs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Hyperlink1">
    <w:name w:val="Hyperlink1"/>
    <w:rPr>
      <w:rFonts w:ascii="Times New Roman" w:hAnsi="Times New Roman"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</Words>
  <Characters>88</Characters>
  <Application>Microsoft Office Word</Application>
  <DocSecurity>0</DocSecurity>
  <Lines>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Yahya Nazer</cp:lastModifiedBy>
  <cp:revision>2</cp:revision>
  <dcterms:created xsi:type="dcterms:W3CDTF">2013-12-23T23:15:00Z</dcterms:created>
  <dcterms:modified xsi:type="dcterms:W3CDTF">2025-11-02T10:20:00Z</dcterms:modified>
  <cp:category/>
</cp:coreProperties>
</file>